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9FF824" w14:textId="4D249034" w:rsidR="001C1C3B" w:rsidRDefault="00AD0E56" w:rsidP="00616F89">
      <w:pPr>
        <w:rPr>
          <w:rFonts w:ascii="Helvetica" w:hAnsi="Helvetica"/>
          <w:b/>
          <w:bCs/>
          <w:sz w:val="54"/>
          <w:szCs w:val="54"/>
        </w:rPr>
      </w:pPr>
      <w:r>
        <w:rPr>
          <w:rFonts w:ascii="Helvetica" w:hAnsi="Helvetica"/>
          <w:b/>
          <w:bCs/>
          <w:sz w:val="54"/>
          <w:szCs w:val="54"/>
        </w:rPr>
        <w:t xml:space="preserve">El Picante’s </w:t>
      </w:r>
      <w:r w:rsidR="00571E5E" w:rsidRPr="00571E5E">
        <w:rPr>
          <w:rFonts w:ascii="Helvetica" w:hAnsi="Helvetica"/>
          <w:b/>
          <w:bCs/>
          <w:sz w:val="54"/>
          <w:szCs w:val="54"/>
        </w:rPr>
        <w:t>Zesty Oven-Baked Salsa Chicken</w:t>
      </w:r>
    </w:p>
    <w:p w14:paraId="3556F555" w14:textId="77777777" w:rsidR="00571E5E" w:rsidRDefault="00571E5E" w:rsidP="00616F89">
      <w:pPr>
        <w:rPr>
          <w:rFonts w:ascii="Helvetica" w:hAnsi="Helvetica"/>
          <w:b/>
          <w:bCs/>
          <w:sz w:val="54"/>
          <w:szCs w:val="54"/>
        </w:rPr>
      </w:pPr>
    </w:p>
    <w:p w14:paraId="1C074245" w14:textId="3C97A114" w:rsidR="001C1C3B" w:rsidRPr="00902F93" w:rsidRDefault="001C1C3B" w:rsidP="001C1C3B">
      <w:pPr>
        <w:rPr>
          <w:rFonts w:ascii="Helvetica" w:hAnsi="Helvetica"/>
          <w:b/>
          <w:bCs/>
          <w:sz w:val="27"/>
          <w:szCs w:val="27"/>
        </w:rPr>
      </w:pPr>
      <w:r w:rsidRPr="001C1C3B">
        <w:rPr>
          <w:rFonts w:ascii="Helvetica" w:hAnsi="Helvetica"/>
          <w:sz w:val="27"/>
          <w:szCs w:val="27"/>
        </w:rPr>
        <w:t xml:space="preserve">When you're short on time but still want a flavorful, satisfying meal, this </w:t>
      </w:r>
      <w:r w:rsidR="00902F93" w:rsidRPr="00902F93">
        <w:rPr>
          <w:rFonts w:ascii="Helvetica" w:hAnsi="Helvetica"/>
          <w:sz w:val="27"/>
          <w:szCs w:val="27"/>
        </w:rPr>
        <w:t>Zesty Oven-Baked Salsa Chicken</w:t>
      </w:r>
      <w:r w:rsidR="00902F93">
        <w:rPr>
          <w:rFonts w:ascii="Helvetica" w:hAnsi="Helvetica"/>
          <w:b/>
          <w:bCs/>
          <w:sz w:val="27"/>
          <w:szCs w:val="27"/>
        </w:rPr>
        <w:t xml:space="preserve"> </w:t>
      </w:r>
      <w:r w:rsidRPr="001C1C3B">
        <w:rPr>
          <w:rFonts w:ascii="Helvetica" w:hAnsi="Helvetica"/>
          <w:sz w:val="27"/>
          <w:szCs w:val="27"/>
        </w:rPr>
        <w:t>delivers every time. With just a few simple steps—season, sear, bake—you’ll have tender, juicy chicken smothered in melty cheese and bold salsa flavor. It's a one-pan dinner that tastes like you spent hours in the kitchen.</w:t>
      </w:r>
    </w:p>
    <w:p w14:paraId="043E3A85" w14:textId="77777777" w:rsidR="001C1C3B" w:rsidRPr="001C1C3B" w:rsidRDefault="001C1C3B" w:rsidP="001C1C3B">
      <w:pPr>
        <w:rPr>
          <w:rFonts w:ascii="Helvetica" w:hAnsi="Helvetica"/>
          <w:sz w:val="27"/>
          <w:szCs w:val="27"/>
        </w:rPr>
      </w:pPr>
    </w:p>
    <w:p w14:paraId="5D86251E" w14:textId="7B4E250B" w:rsidR="001C1C3B" w:rsidRDefault="001C1C3B" w:rsidP="001C1C3B">
      <w:pPr>
        <w:rPr>
          <w:rFonts w:ascii="Helvetica" w:hAnsi="Helvetica"/>
          <w:sz w:val="27"/>
          <w:szCs w:val="27"/>
        </w:rPr>
      </w:pPr>
      <w:r w:rsidRPr="001C1C3B">
        <w:rPr>
          <w:rFonts w:ascii="Helvetica" w:hAnsi="Helvetica"/>
          <w:sz w:val="27"/>
          <w:szCs w:val="27"/>
        </w:rPr>
        <w:t xml:space="preserve">The real secret to this dish is </w:t>
      </w:r>
      <w:r w:rsidRPr="001C1C3B">
        <w:rPr>
          <w:rFonts w:ascii="Helvetica" w:hAnsi="Helvetica"/>
          <w:b/>
          <w:bCs/>
          <w:sz w:val="27"/>
          <w:szCs w:val="27"/>
        </w:rPr>
        <w:t>El Picante salsa</w:t>
      </w:r>
      <w:r w:rsidRPr="001C1C3B">
        <w:rPr>
          <w:rFonts w:ascii="Helvetica" w:hAnsi="Helvetica"/>
          <w:sz w:val="27"/>
          <w:szCs w:val="27"/>
        </w:rPr>
        <w:t xml:space="preserve">. Whether you use the All Natural, </w:t>
      </w:r>
      <w:r w:rsidR="00376577">
        <w:rPr>
          <w:rFonts w:ascii="Helvetica" w:hAnsi="Helvetica"/>
          <w:sz w:val="27"/>
          <w:szCs w:val="27"/>
        </w:rPr>
        <w:t>Habanero</w:t>
      </w:r>
      <w:r w:rsidRPr="001C1C3B">
        <w:rPr>
          <w:rFonts w:ascii="Helvetica" w:hAnsi="Helvetica"/>
          <w:sz w:val="27"/>
          <w:szCs w:val="27"/>
        </w:rPr>
        <w:t>, or Verde variety, El Picante brings rich flavor and balanced heat that store-bought salsas can’t match. Made with all-natural ingredients and no preservatives, it turns a basic baked chicken dish into a crave-worthy Tex-Mex classic.</w:t>
      </w:r>
    </w:p>
    <w:p w14:paraId="581DD57D" w14:textId="77777777" w:rsidR="001C1C3B" w:rsidRPr="001C1C3B" w:rsidRDefault="001C1C3B" w:rsidP="001C1C3B">
      <w:pPr>
        <w:rPr>
          <w:rFonts w:ascii="Helvetica" w:hAnsi="Helvetica"/>
          <w:sz w:val="27"/>
          <w:szCs w:val="27"/>
        </w:rPr>
      </w:pPr>
    </w:p>
    <w:p w14:paraId="7E4AC9F5" w14:textId="77777777" w:rsidR="001C1C3B" w:rsidRPr="001C1C3B" w:rsidRDefault="001C1C3B" w:rsidP="001C1C3B">
      <w:pPr>
        <w:rPr>
          <w:rFonts w:ascii="Helvetica" w:hAnsi="Helvetica"/>
          <w:sz w:val="27"/>
          <w:szCs w:val="27"/>
        </w:rPr>
      </w:pPr>
      <w:r w:rsidRPr="001C1C3B">
        <w:rPr>
          <w:rFonts w:ascii="Helvetica" w:hAnsi="Helvetica"/>
          <w:sz w:val="27"/>
          <w:szCs w:val="27"/>
        </w:rPr>
        <w:t>Top it with your favorite cheese and serve it over rice, with tortillas, or alongside a fresh salad. This recipe is fast, flexible, and full of bold personality—just like El Picante.</w:t>
      </w:r>
    </w:p>
    <w:p w14:paraId="1F9C943C" w14:textId="77777777" w:rsidR="00811432" w:rsidRDefault="00811432" w:rsidP="00616F89">
      <w:pPr>
        <w:rPr>
          <w:rFonts w:ascii="Helvetica" w:hAnsi="Helvetica"/>
          <w:b/>
          <w:bCs/>
          <w:sz w:val="54"/>
          <w:szCs w:val="54"/>
        </w:rPr>
      </w:pPr>
    </w:p>
    <w:p w14:paraId="73AF3E6A" w14:textId="0F1F85D8" w:rsidR="00AA197E" w:rsidRPr="00AA197E" w:rsidRDefault="00856EE7" w:rsidP="00AA197E">
      <w:pPr>
        <w:spacing w:before="100" w:beforeAutospacing="1" w:after="100" w:afterAutospacing="1" w:line="648" w:lineRule="atLeast"/>
        <w:outlineLvl w:val="1"/>
        <w:rPr>
          <w:rFonts w:ascii="Helvetica" w:hAnsi="Helvetica"/>
          <w:b/>
          <w:bCs/>
          <w:sz w:val="54"/>
          <w:szCs w:val="54"/>
        </w:rPr>
      </w:pPr>
      <w:r>
        <w:rPr>
          <w:rFonts w:ascii="Helvetica" w:hAnsi="Helvetica"/>
          <w:b/>
          <w:bCs/>
          <w:noProof/>
          <w:sz w:val="54"/>
          <w:szCs w:val="54"/>
        </w:rPr>
        <w:drawing>
          <wp:inline distT="0" distB="0" distL="0" distR="0" wp14:anchorId="2B401A7D" wp14:editId="6963E147">
            <wp:extent cx="2179926" cy="3307404"/>
            <wp:effectExtent l="0" t="0" r="5080" b="0"/>
            <wp:docPr id="1191253749" name="Picture 1" descr="Food in a pan with sauce and green onion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253749" name="Picture 1" descr="Food in a pan with sauce and green onions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45558" cy="3406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B9427" w14:textId="77777777" w:rsidR="000A2D0C" w:rsidRDefault="000A2D0C" w:rsidP="00426754">
      <w:pPr>
        <w:rPr>
          <w:b/>
          <w:bCs/>
          <w:sz w:val="32"/>
          <w:szCs w:val="32"/>
        </w:rPr>
      </w:pPr>
    </w:p>
    <w:p w14:paraId="2665B9EB" w14:textId="77777777" w:rsidR="000A2D0C" w:rsidRDefault="000A2D0C" w:rsidP="000A2D0C">
      <w:pPr>
        <w:spacing w:line="405" w:lineRule="atLeast"/>
        <w:rPr>
          <w:rFonts w:ascii="Helvetica" w:hAnsi="Helvetica"/>
          <w:b/>
          <w:bCs/>
          <w:sz w:val="27"/>
          <w:szCs w:val="27"/>
        </w:rPr>
      </w:pPr>
      <w:r>
        <w:rPr>
          <w:rFonts w:ascii="Helvetica" w:hAnsi="Helvetica"/>
          <w:b/>
          <w:bCs/>
          <w:sz w:val="27"/>
          <w:szCs w:val="27"/>
        </w:rPr>
        <w:t>Prep Time:</w:t>
      </w:r>
    </w:p>
    <w:p w14:paraId="72D1678B" w14:textId="13F27F24" w:rsidR="000A2D0C" w:rsidRDefault="000A2D0C" w:rsidP="000A2D0C">
      <w:pPr>
        <w:rPr>
          <w:rFonts w:ascii="Helvetica" w:hAnsi="Helvetica"/>
          <w:sz w:val="27"/>
          <w:szCs w:val="27"/>
        </w:rPr>
      </w:pPr>
      <w:r>
        <w:rPr>
          <w:rFonts w:ascii="Helvetica" w:hAnsi="Helvetica"/>
          <w:sz w:val="27"/>
          <w:szCs w:val="27"/>
        </w:rPr>
        <w:t>1</w:t>
      </w:r>
      <w:r w:rsidR="000338BE">
        <w:rPr>
          <w:rFonts w:ascii="Helvetica" w:hAnsi="Helvetica"/>
          <w:sz w:val="27"/>
          <w:szCs w:val="27"/>
        </w:rPr>
        <w:t>0</w:t>
      </w:r>
      <w:r>
        <w:rPr>
          <w:rFonts w:ascii="Helvetica" w:hAnsi="Helvetica"/>
          <w:sz w:val="27"/>
          <w:szCs w:val="27"/>
        </w:rPr>
        <w:t xml:space="preserve"> mins</w:t>
      </w:r>
    </w:p>
    <w:p w14:paraId="11172D8A" w14:textId="77777777" w:rsidR="000A2D0C" w:rsidRDefault="000A2D0C" w:rsidP="000A2D0C">
      <w:pPr>
        <w:rPr>
          <w:rFonts w:ascii="Helvetica" w:hAnsi="Helvetica"/>
          <w:b/>
          <w:bCs/>
          <w:sz w:val="27"/>
          <w:szCs w:val="27"/>
        </w:rPr>
      </w:pPr>
    </w:p>
    <w:p w14:paraId="64873728" w14:textId="667E29D1" w:rsidR="000A2D0C" w:rsidRPr="000A2D0C" w:rsidRDefault="000A2D0C" w:rsidP="000A2D0C">
      <w:pPr>
        <w:rPr>
          <w:rFonts w:ascii="Helvetica" w:hAnsi="Helvetica"/>
          <w:sz w:val="27"/>
          <w:szCs w:val="27"/>
        </w:rPr>
      </w:pPr>
      <w:r>
        <w:rPr>
          <w:rFonts w:ascii="Helvetica" w:hAnsi="Helvetica"/>
          <w:b/>
          <w:bCs/>
          <w:sz w:val="27"/>
          <w:szCs w:val="27"/>
        </w:rPr>
        <w:t>Cook Time:</w:t>
      </w:r>
    </w:p>
    <w:p w14:paraId="325BF52A" w14:textId="112B96BF" w:rsidR="000A2D0C" w:rsidRDefault="000338BE" w:rsidP="000A2D0C">
      <w:pPr>
        <w:rPr>
          <w:rFonts w:ascii="Helvetica" w:hAnsi="Helvetica"/>
          <w:sz w:val="27"/>
          <w:szCs w:val="27"/>
        </w:rPr>
      </w:pPr>
      <w:r>
        <w:rPr>
          <w:rFonts w:ascii="Helvetica" w:hAnsi="Helvetica"/>
          <w:sz w:val="27"/>
          <w:szCs w:val="27"/>
        </w:rPr>
        <w:t>4</w:t>
      </w:r>
      <w:r w:rsidR="000A2D0C">
        <w:rPr>
          <w:rFonts w:ascii="Helvetica" w:hAnsi="Helvetica"/>
          <w:sz w:val="27"/>
          <w:szCs w:val="27"/>
        </w:rPr>
        <w:t>0 mins</w:t>
      </w:r>
    </w:p>
    <w:p w14:paraId="082C40C8" w14:textId="77777777" w:rsidR="000A2D0C" w:rsidRDefault="000A2D0C" w:rsidP="000A2D0C">
      <w:pPr>
        <w:spacing w:line="405" w:lineRule="atLeast"/>
        <w:rPr>
          <w:rFonts w:ascii="Helvetica" w:hAnsi="Helvetica"/>
          <w:b/>
          <w:bCs/>
          <w:sz w:val="27"/>
          <w:szCs w:val="27"/>
        </w:rPr>
      </w:pPr>
    </w:p>
    <w:p w14:paraId="0CD91ADC" w14:textId="413ACF37" w:rsidR="000A2D0C" w:rsidRDefault="000A2D0C" w:rsidP="000A2D0C">
      <w:pPr>
        <w:spacing w:line="405" w:lineRule="atLeast"/>
        <w:rPr>
          <w:rFonts w:ascii="Helvetica" w:hAnsi="Helvetica"/>
          <w:b/>
          <w:bCs/>
          <w:sz w:val="27"/>
          <w:szCs w:val="27"/>
        </w:rPr>
      </w:pPr>
      <w:r>
        <w:rPr>
          <w:rFonts w:ascii="Helvetica" w:hAnsi="Helvetica"/>
          <w:b/>
          <w:bCs/>
          <w:sz w:val="27"/>
          <w:szCs w:val="27"/>
        </w:rPr>
        <w:t>Total Time:</w:t>
      </w:r>
    </w:p>
    <w:p w14:paraId="7FE83226" w14:textId="2320D64D" w:rsidR="000A2D0C" w:rsidRDefault="000338BE" w:rsidP="000A2D0C">
      <w:pPr>
        <w:rPr>
          <w:rFonts w:ascii="Helvetica" w:hAnsi="Helvetica"/>
          <w:sz w:val="27"/>
          <w:szCs w:val="27"/>
        </w:rPr>
      </w:pPr>
      <w:r>
        <w:rPr>
          <w:rFonts w:ascii="Helvetica" w:hAnsi="Helvetica"/>
          <w:sz w:val="27"/>
          <w:szCs w:val="27"/>
        </w:rPr>
        <w:t>50</w:t>
      </w:r>
      <w:r w:rsidR="000A2D0C">
        <w:rPr>
          <w:rFonts w:ascii="Helvetica" w:hAnsi="Helvetica"/>
          <w:sz w:val="27"/>
          <w:szCs w:val="27"/>
        </w:rPr>
        <w:t xml:space="preserve"> mins</w:t>
      </w:r>
    </w:p>
    <w:p w14:paraId="27AAE869" w14:textId="77777777" w:rsidR="000A2D0C" w:rsidRDefault="000A2D0C" w:rsidP="000A2D0C">
      <w:pPr>
        <w:spacing w:line="405" w:lineRule="atLeast"/>
        <w:rPr>
          <w:rFonts w:ascii="Helvetica" w:hAnsi="Helvetica"/>
          <w:b/>
          <w:bCs/>
          <w:sz w:val="27"/>
          <w:szCs w:val="27"/>
        </w:rPr>
      </w:pPr>
    </w:p>
    <w:p w14:paraId="09D8DFE8" w14:textId="24BDFD4B" w:rsidR="000A2D0C" w:rsidRDefault="000A2D0C" w:rsidP="000A2D0C">
      <w:pPr>
        <w:spacing w:line="405" w:lineRule="atLeast"/>
        <w:rPr>
          <w:rFonts w:ascii="Helvetica" w:hAnsi="Helvetica"/>
          <w:b/>
          <w:bCs/>
          <w:sz w:val="27"/>
          <w:szCs w:val="27"/>
        </w:rPr>
      </w:pPr>
      <w:r>
        <w:rPr>
          <w:rFonts w:ascii="Helvetica" w:hAnsi="Helvetica"/>
          <w:b/>
          <w:bCs/>
          <w:sz w:val="27"/>
          <w:szCs w:val="27"/>
        </w:rPr>
        <w:t>Servings:</w:t>
      </w:r>
    </w:p>
    <w:p w14:paraId="601283BF" w14:textId="77777777" w:rsidR="000A2D0C" w:rsidRDefault="000A2D0C" w:rsidP="000A2D0C">
      <w:pPr>
        <w:rPr>
          <w:rFonts w:ascii="Helvetica" w:hAnsi="Helvetica"/>
          <w:sz w:val="27"/>
          <w:szCs w:val="27"/>
        </w:rPr>
      </w:pPr>
      <w:r>
        <w:rPr>
          <w:rFonts w:ascii="Helvetica" w:hAnsi="Helvetica"/>
          <w:sz w:val="27"/>
          <w:szCs w:val="27"/>
        </w:rPr>
        <w:t>4</w:t>
      </w:r>
    </w:p>
    <w:p w14:paraId="19A726B3" w14:textId="77777777" w:rsidR="000A2D0C" w:rsidRDefault="000A2D0C" w:rsidP="000A2D0C">
      <w:pPr>
        <w:spacing w:line="405" w:lineRule="atLeast"/>
        <w:rPr>
          <w:rFonts w:ascii="Helvetica" w:hAnsi="Helvetica"/>
          <w:b/>
          <w:bCs/>
          <w:sz w:val="27"/>
          <w:szCs w:val="27"/>
        </w:rPr>
      </w:pPr>
    </w:p>
    <w:p w14:paraId="415526A1" w14:textId="62A2C687" w:rsidR="000A2D0C" w:rsidRDefault="000A2D0C" w:rsidP="000A2D0C">
      <w:pPr>
        <w:spacing w:line="405" w:lineRule="atLeast"/>
        <w:rPr>
          <w:rFonts w:ascii="Helvetica" w:hAnsi="Helvetica"/>
          <w:b/>
          <w:bCs/>
          <w:sz w:val="27"/>
          <w:szCs w:val="27"/>
        </w:rPr>
      </w:pPr>
      <w:r>
        <w:rPr>
          <w:rFonts w:ascii="Helvetica" w:hAnsi="Helvetica"/>
          <w:b/>
          <w:bCs/>
          <w:sz w:val="27"/>
          <w:szCs w:val="27"/>
        </w:rPr>
        <w:t>Yield:</w:t>
      </w:r>
    </w:p>
    <w:p w14:paraId="781CC9B8" w14:textId="45968557" w:rsidR="000A2D0C" w:rsidRDefault="000338BE" w:rsidP="000A2D0C">
      <w:pPr>
        <w:rPr>
          <w:rFonts w:ascii="Helvetica" w:hAnsi="Helvetica"/>
          <w:sz w:val="27"/>
          <w:szCs w:val="27"/>
        </w:rPr>
      </w:pPr>
      <w:r>
        <w:rPr>
          <w:rFonts w:ascii="Helvetica" w:hAnsi="Helvetica"/>
          <w:sz w:val="27"/>
          <w:szCs w:val="27"/>
          <w:shd w:val="clear" w:color="auto" w:fill="FFFFFF"/>
        </w:rPr>
        <w:t>4 chicken breast halves</w:t>
      </w:r>
    </w:p>
    <w:p w14:paraId="3BC30D56" w14:textId="6174EDC7" w:rsidR="000A2D0C" w:rsidRDefault="000A2D0C" w:rsidP="000A2D0C">
      <w:pPr>
        <w:spacing w:before="100" w:beforeAutospacing="1" w:after="100" w:afterAutospacing="1" w:line="648" w:lineRule="atLeast"/>
        <w:outlineLvl w:val="1"/>
        <w:rPr>
          <w:rFonts w:ascii="Helvetica" w:hAnsi="Helvetica"/>
          <w:b/>
          <w:bCs/>
          <w:sz w:val="54"/>
          <w:szCs w:val="54"/>
        </w:rPr>
      </w:pPr>
      <w:r>
        <w:rPr>
          <w:rFonts w:ascii="Helvetica" w:hAnsi="Helvetica"/>
          <w:b/>
          <w:bCs/>
          <w:sz w:val="54"/>
          <w:szCs w:val="54"/>
        </w:rPr>
        <w:t>Ingredients</w:t>
      </w:r>
    </w:p>
    <w:p w14:paraId="5E7E0001" w14:textId="762A7C4D" w:rsidR="00856EE7" w:rsidRDefault="00856EE7" w:rsidP="00811432">
      <w:pPr>
        <w:pStyle w:val="NormalWeb"/>
        <w:numPr>
          <w:ilvl w:val="0"/>
          <w:numId w:val="12"/>
        </w:numPr>
        <w:rPr>
          <w:rFonts w:ascii="Helvetica" w:hAnsi="Helvetica"/>
          <w:sz w:val="27"/>
          <w:szCs w:val="27"/>
        </w:rPr>
      </w:pPr>
      <w:r w:rsidRPr="00811432">
        <w:rPr>
          <w:rFonts w:ascii="Helvetica" w:hAnsi="Helvetica"/>
          <w:sz w:val="27"/>
          <w:szCs w:val="27"/>
        </w:rPr>
        <w:t>2</w:t>
      </w:r>
      <w:r w:rsidRPr="00856EE7">
        <w:rPr>
          <w:rFonts w:ascii="Helvetica" w:hAnsi="Helvetica"/>
          <w:sz w:val="27"/>
          <w:szCs w:val="27"/>
        </w:rPr>
        <w:t xml:space="preserve"> boneless skinless chicken breasts: This recipe calls for 8-ounce chicken breasts. You can use larger chicken breasts, but you’ll need to extend the cooking time.</w:t>
      </w:r>
    </w:p>
    <w:p w14:paraId="32AEEB43" w14:textId="4767796A" w:rsidR="00856EE7" w:rsidRPr="00856EE7" w:rsidRDefault="00856EE7" w:rsidP="00811432">
      <w:pPr>
        <w:pStyle w:val="NormalWeb"/>
        <w:numPr>
          <w:ilvl w:val="0"/>
          <w:numId w:val="12"/>
        </w:numPr>
        <w:rPr>
          <w:rFonts w:ascii="Helvetica" w:hAnsi="Helvetica"/>
          <w:sz w:val="27"/>
          <w:szCs w:val="27"/>
        </w:rPr>
      </w:pPr>
      <w:r w:rsidRPr="00856EE7">
        <w:rPr>
          <w:rFonts w:ascii="Helvetica" w:hAnsi="Helvetica"/>
          <w:sz w:val="27"/>
          <w:szCs w:val="27"/>
        </w:rPr>
        <w:t>Taco seasoning: If you don’t keep a </w:t>
      </w:r>
      <w:r>
        <w:rPr>
          <w:rFonts w:ascii="Helvetica" w:hAnsi="Helvetica"/>
          <w:sz w:val="27"/>
          <w:szCs w:val="27"/>
        </w:rPr>
        <w:t>taco seasoning</w:t>
      </w:r>
      <w:r w:rsidRPr="00856EE7">
        <w:rPr>
          <w:rFonts w:ascii="Helvetica" w:hAnsi="Helvetica"/>
          <w:sz w:val="27"/>
          <w:szCs w:val="27"/>
        </w:rPr>
        <w:t xml:space="preserve"> blend on hand, substitute chili powder and cumin in its place. </w:t>
      </w:r>
    </w:p>
    <w:p w14:paraId="25E3D847" w14:textId="725E160B" w:rsidR="00856EE7" w:rsidRPr="00856EE7" w:rsidRDefault="00856EE7" w:rsidP="00811432">
      <w:pPr>
        <w:pStyle w:val="NormalWeb"/>
        <w:numPr>
          <w:ilvl w:val="0"/>
          <w:numId w:val="12"/>
        </w:numPr>
        <w:rPr>
          <w:rFonts w:ascii="Helvetica" w:hAnsi="Helvetica"/>
          <w:sz w:val="27"/>
          <w:szCs w:val="27"/>
        </w:rPr>
      </w:pPr>
      <w:r w:rsidRPr="00856EE7">
        <w:rPr>
          <w:rFonts w:ascii="Helvetica" w:hAnsi="Helvetica"/>
          <w:sz w:val="27"/>
          <w:szCs w:val="27"/>
        </w:rPr>
        <w:t>Cheddar cheese: I like to use cheddar cheese for salsa chicken, but you could also use pepper jack, Monterey, or a Mexican blend instead. </w:t>
      </w:r>
    </w:p>
    <w:p w14:paraId="4C0C3DB7" w14:textId="77777777" w:rsidR="000A2D0C" w:rsidRDefault="000A2D0C" w:rsidP="000A2D0C">
      <w:pPr>
        <w:spacing w:before="100" w:beforeAutospacing="1" w:after="100" w:afterAutospacing="1" w:line="648" w:lineRule="atLeast"/>
        <w:outlineLvl w:val="1"/>
        <w:rPr>
          <w:rFonts w:ascii="Helvetica" w:hAnsi="Helvetica"/>
          <w:b/>
          <w:bCs/>
          <w:sz w:val="54"/>
          <w:szCs w:val="54"/>
        </w:rPr>
      </w:pPr>
      <w:r w:rsidRPr="000A2D0C">
        <w:rPr>
          <w:rFonts w:ascii="Helvetica" w:hAnsi="Helvetica"/>
          <w:b/>
          <w:bCs/>
          <w:sz w:val="54"/>
          <w:szCs w:val="54"/>
        </w:rPr>
        <w:t>Directions</w:t>
      </w:r>
    </w:p>
    <w:p w14:paraId="73055678" w14:textId="78B02B67" w:rsidR="00811432" w:rsidRDefault="00811432" w:rsidP="00811432">
      <w:pPr>
        <w:pStyle w:val="NormalWeb"/>
        <w:numPr>
          <w:ilvl w:val="0"/>
          <w:numId w:val="12"/>
        </w:numPr>
        <w:rPr>
          <w:rFonts w:ascii="Helvetica" w:hAnsi="Helvetica"/>
          <w:sz w:val="27"/>
          <w:szCs w:val="27"/>
        </w:rPr>
      </w:pPr>
      <w:r w:rsidRPr="00811432">
        <w:rPr>
          <w:rFonts w:ascii="Helvetica" w:hAnsi="Helvetica"/>
          <w:sz w:val="27"/>
          <w:szCs w:val="27"/>
        </w:rPr>
        <w:t>Sprinkle salt, pepper, and taco seasoning over both sides of your chicken breasts–don’t measure it, just sprinkle until it’s lightly coated.</w:t>
      </w:r>
    </w:p>
    <w:p w14:paraId="1E9900B4" w14:textId="77777777" w:rsidR="00811432" w:rsidRPr="00811432" w:rsidRDefault="00811432" w:rsidP="00811432">
      <w:pPr>
        <w:pStyle w:val="ListParagraph"/>
        <w:numPr>
          <w:ilvl w:val="0"/>
          <w:numId w:val="12"/>
        </w:numPr>
        <w:shd w:val="clear" w:color="auto" w:fill="FFFFFF"/>
        <w:spacing w:before="100" w:beforeAutospacing="1" w:after="100" w:afterAutospacing="1"/>
        <w:rPr>
          <w:rFonts w:ascii="Roboto" w:hAnsi="Roboto"/>
          <w:color w:val="000000"/>
          <w:sz w:val="29"/>
          <w:szCs w:val="29"/>
        </w:rPr>
      </w:pPr>
      <w:r w:rsidRPr="00811432">
        <w:rPr>
          <w:rFonts w:ascii="Roboto" w:hAnsi="Roboto"/>
          <w:color w:val="000000"/>
          <w:sz w:val="29"/>
          <w:szCs w:val="29"/>
        </w:rPr>
        <w:t xml:space="preserve">Sear your chicken on the stove in an oven-safe pan, pour salsa over the top and then bake for 15 to 20 minutes. In the </w:t>
      </w:r>
      <w:r w:rsidRPr="00811432">
        <w:rPr>
          <w:rFonts w:ascii="Roboto" w:hAnsi="Roboto"/>
          <w:color w:val="000000"/>
          <w:sz w:val="29"/>
          <w:szCs w:val="29"/>
        </w:rPr>
        <w:lastRenderedPageBreak/>
        <w:t>last five minutes of cooking time, sprinkle cheese over the top.</w:t>
      </w:r>
    </w:p>
    <w:p w14:paraId="0BD83C88" w14:textId="77777777" w:rsidR="00811432" w:rsidRPr="00811432" w:rsidRDefault="00811432" w:rsidP="00811432">
      <w:pPr>
        <w:pStyle w:val="ListParagraph"/>
        <w:numPr>
          <w:ilvl w:val="0"/>
          <w:numId w:val="12"/>
        </w:numPr>
        <w:shd w:val="clear" w:color="auto" w:fill="FFFFFF"/>
        <w:spacing w:before="100" w:beforeAutospacing="1" w:after="100" w:afterAutospacing="1"/>
        <w:rPr>
          <w:rFonts w:ascii="Roboto" w:hAnsi="Roboto"/>
          <w:color w:val="000000"/>
          <w:sz w:val="29"/>
          <w:szCs w:val="29"/>
        </w:rPr>
      </w:pPr>
      <w:r w:rsidRPr="00811432">
        <w:rPr>
          <w:rFonts w:ascii="Roboto" w:hAnsi="Roboto"/>
          <w:color w:val="000000"/>
          <w:sz w:val="29"/>
          <w:szCs w:val="29"/>
        </w:rPr>
        <w:t>Let the chicken finish cooking, rest the meat for 5 minutes, and you’re done!</w:t>
      </w:r>
    </w:p>
    <w:p w14:paraId="01046DF3" w14:textId="70CF0645" w:rsidR="00AA197E" w:rsidRPr="00AA197E" w:rsidRDefault="00AA197E" w:rsidP="00811432">
      <w:pPr>
        <w:pStyle w:val="NormalWeb"/>
        <w:shd w:val="clear" w:color="auto" w:fill="FFFFFF"/>
        <w:spacing w:line="405" w:lineRule="atLeast"/>
        <w:jc w:val="center"/>
        <w:rPr>
          <w:rFonts w:ascii="Helvetica" w:hAnsi="Helvetica"/>
          <w:sz w:val="27"/>
          <w:szCs w:val="27"/>
        </w:rPr>
      </w:pPr>
      <w:r>
        <w:rPr>
          <w:rFonts w:ascii="Helvetica" w:hAnsi="Helvetica"/>
          <w:noProof/>
          <w:sz w:val="27"/>
          <w:szCs w:val="27"/>
        </w:rPr>
        <w:drawing>
          <wp:inline distT="0" distB="0" distL="0" distR="0" wp14:anchorId="51306F8A" wp14:editId="3CEE2390">
            <wp:extent cx="1916264" cy="588901"/>
            <wp:effectExtent l="0" t="0" r="1905" b="0"/>
            <wp:docPr id="2057207125" name="Picture 2" descr="A red rectangle with black text and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207125" name="Picture 2" descr="A red rectangle with black text and black text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19163" cy="620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A197E" w:rsidRPr="00AA197E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A2E818DA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5414C4A"/>
    <w:multiLevelType w:val="multilevel"/>
    <w:tmpl w:val="07F474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FCA4CEC"/>
    <w:multiLevelType w:val="hybridMultilevel"/>
    <w:tmpl w:val="5A26B6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D91B7C"/>
    <w:multiLevelType w:val="multilevel"/>
    <w:tmpl w:val="1E6A4D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D9F6898"/>
    <w:multiLevelType w:val="hybridMultilevel"/>
    <w:tmpl w:val="A192E6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9935667"/>
    <w:multiLevelType w:val="multilevel"/>
    <w:tmpl w:val="E2104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6BAC7255"/>
    <w:multiLevelType w:val="multilevel"/>
    <w:tmpl w:val="13AE57C2"/>
    <w:lvl w:ilvl="0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1732168"/>
    <w:multiLevelType w:val="multilevel"/>
    <w:tmpl w:val="93468F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83B31B5"/>
    <w:multiLevelType w:val="multilevel"/>
    <w:tmpl w:val="4926C1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349018007">
    <w:abstractNumId w:val="8"/>
  </w:num>
  <w:num w:numId="2" w16cid:durableId="64454215">
    <w:abstractNumId w:val="6"/>
  </w:num>
  <w:num w:numId="3" w16cid:durableId="70739503">
    <w:abstractNumId w:val="5"/>
  </w:num>
  <w:num w:numId="4" w16cid:durableId="1997487337">
    <w:abstractNumId w:val="4"/>
  </w:num>
  <w:num w:numId="5" w16cid:durableId="1674913388">
    <w:abstractNumId w:val="7"/>
  </w:num>
  <w:num w:numId="6" w16cid:durableId="885948085">
    <w:abstractNumId w:val="3"/>
  </w:num>
  <w:num w:numId="7" w16cid:durableId="362172941">
    <w:abstractNumId w:val="2"/>
  </w:num>
  <w:num w:numId="8" w16cid:durableId="424689419">
    <w:abstractNumId w:val="1"/>
  </w:num>
  <w:num w:numId="9" w16cid:durableId="135220738">
    <w:abstractNumId w:val="0"/>
  </w:num>
  <w:num w:numId="10" w16cid:durableId="1840804571">
    <w:abstractNumId w:val="9"/>
  </w:num>
  <w:num w:numId="11" w16cid:durableId="27142277">
    <w:abstractNumId w:val="10"/>
  </w:num>
  <w:num w:numId="12" w16cid:durableId="923949524">
    <w:abstractNumId w:val="15"/>
  </w:num>
  <w:num w:numId="13" w16cid:durableId="224338310">
    <w:abstractNumId w:val="13"/>
  </w:num>
  <w:num w:numId="14" w16cid:durableId="90517865">
    <w:abstractNumId w:val="16"/>
  </w:num>
  <w:num w:numId="15" w16cid:durableId="487480921">
    <w:abstractNumId w:val="14"/>
  </w:num>
  <w:num w:numId="16" w16cid:durableId="1772503254">
    <w:abstractNumId w:val="11"/>
  </w:num>
  <w:num w:numId="17" w16cid:durableId="24931856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2313F"/>
    <w:rsid w:val="000338BE"/>
    <w:rsid w:val="00034616"/>
    <w:rsid w:val="0006063C"/>
    <w:rsid w:val="000A2D0C"/>
    <w:rsid w:val="000D1EBB"/>
    <w:rsid w:val="0013207C"/>
    <w:rsid w:val="001436B4"/>
    <w:rsid w:val="0015074B"/>
    <w:rsid w:val="001527E6"/>
    <w:rsid w:val="00183AA3"/>
    <w:rsid w:val="001A03EF"/>
    <w:rsid w:val="001C1C3B"/>
    <w:rsid w:val="00223F76"/>
    <w:rsid w:val="00226A0D"/>
    <w:rsid w:val="00245B81"/>
    <w:rsid w:val="002558BA"/>
    <w:rsid w:val="00261BD5"/>
    <w:rsid w:val="00276472"/>
    <w:rsid w:val="0029639D"/>
    <w:rsid w:val="002B00CA"/>
    <w:rsid w:val="002C795B"/>
    <w:rsid w:val="00326F90"/>
    <w:rsid w:val="003517EA"/>
    <w:rsid w:val="003739A0"/>
    <w:rsid w:val="00376577"/>
    <w:rsid w:val="00377C89"/>
    <w:rsid w:val="00383AF1"/>
    <w:rsid w:val="00426754"/>
    <w:rsid w:val="0045636C"/>
    <w:rsid w:val="00497B9B"/>
    <w:rsid w:val="004D5B37"/>
    <w:rsid w:val="00520D75"/>
    <w:rsid w:val="00520F27"/>
    <w:rsid w:val="00571E5E"/>
    <w:rsid w:val="00587EF4"/>
    <w:rsid w:val="00613045"/>
    <w:rsid w:val="00616F89"/>
    <w:rsid w:val="00642D07"/>
    <w:rsid w:val="006C176D"/>
    <w:rsid w:val="006F1DE5"/>
    <w:rsid w:val="0073284E"/>
    <w:rsid w:val="00760B38"/>
    <w:rsid w:val="007C7BA6"/>
    <w:rsid w:val="007D59C6"/>
    <w:rsid w:val="007E5B7E"/>
    <w:rsid w:val="00811432"/>
    <w:rsid w:val="00856EE7"/>
    <w:rsid w:val="00870561"/>
    <w:rsid w:val="008774FA"/>
    <w:rsid w:val="00893685"/>
    <w:rsid w:val="008C0170"/>
    <w:rsid w:val="008C221A"/>
    <w:rsid w:val="008F02CC"/>
    <w:rsid w:val="00902F93"/>
    <w:rsid w:val="00923DBB"/>
    <w:rsid w:val="00924069"/>
    <w:rsid w:val="009240AD"/>
    <w:rsid w:val="009C72F7"/>
    <w:rsid w:val="009F3767"/>
    <w:rsid w:val="00A23633"/>
    <w:rsid w:val="00A239A4"/>
    <w:rsid w:val="00A772D4"/>
    <w:rsid w:val="00AA197E"/>
    <w:rsid w:val="00AA1D8D"/>
    <w:rsid w:val="00AD0E56"/>
    <w:rsid w:val="00AF5C7F"/>
    <w:rsid w:val="00B05813"/>
    <w:rsid w:val="00B07C3A"/>
    <w:rsid w:val="00B204BD"/>
    <w:rsid w:val="00B22702"/>
    <w:rsid w:val="00B47730"/>
    <w:rsid w:val="00B479CF"/>
    <w:rsid w:val="00B81B15"/>
    <w:rsid w:val="00B93D9B"/>
    <w:rsid w:val="00BF4389"/>
    <w:rsid w:val="00C06113"/>
    <w:rsid w:val="00C16B64"/>
    <w:rsid w:val="00C57ECC"/>
    <w:rsid w:val="00C92F2A"/>
    <w:rsid w:val="00CA7009"/>
    <w:rsid w:val="00CB0664"/>
    <w:rsid w:val="00CD11C6"/>
    <w:rsid w:val="00D4627E"/>
    <w:rsid w:val="00D943C8"/>
    <w:rsid w:val="00E24EA5"/>
    <w:rsid w:val="00E25013"/>
    <w:rsid w:val="00E66D03"/>
    <w:rsid w:val="00E871B6"/>
    <w:rsid w:val="00E927D4"/>
    <w:rsid w:val="00ED0785"/>
    <w:rsid w:val="00ED7058"/>
    <w:rsid w:val="00F459D8"/>
    <w:rsid w:val="00F941F8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07FC86E"/>
  <w14:defaultImageDpi w14:val="300"/>
  <w15:docId w15:val="{9AB13A0C-FC6B-0545-9FD0-D478AA3DA9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2D0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 w:line="276" w:lineRule="auto"/>
    </w:pPr>
    <w:rPr>
      <w:rFonts w:asciiTheme="minorHAnsi" w:eastAsiaTheme="minorEastAsia" w:hAnsiTheme="minorHAnsi" w:cstheme="minorBidi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spacing w:after="200" w:line="276" w:lineRule="auto"/>
      <w:ind w:left="360" w:hanging="36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2">
    <w:name w:val="List 2"/>
    <w:basedOn w:val="Normal"/>
    <w:uiPriority w:val="99"/>
    <w:unhideWhenUsed/>
    <w:rsid w:val="00326F90"/>
    <w:pPr>
      <w:spacing w:after="200" w:line="276" w:lineRule="auto"/>
      <w:ind w:left="720" w:hanging="36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3">
    <w:name w:val="List 3"/>
    <w:basedOn w:val="Normal"/>
    <w:uiPriority w:val="99"/>
    <w:unhideWhenUsed/>
    <w:rsid w:val="00326F90"/>
    <w:pPr>
      <w:spacing w:after="200" w:line="276" w:lineRule="auto"/>
      <w:ind w:left="1080" w:hanging="36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Continue">
    <w:name w:val="List Continue"/>
    <w:basedOn w:val="Normal"/>
    <w:uiPriority w:val="99"/>
    <w:unhideWhenUsed/>
    <w:rsid w:val="0029639D"/>
    <w:pPr>
      <w:spacing w:after="120" w:line="276" w:lineRule="auto"/>
      <w:ind w:left="36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Continue2">
    <w:name w:val="List Continue 2"/>
    <w:basedOn w:val="Normal"/>
    <w:uiPriority w:val="99"/>
    <w:unhideWhenUsed/>
    <w:rsid w:val="0029639D"/>
    <w:pPr>
      <w:spacing w:after="12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Continue3">
    <w:name w:val="List Continue 3"/>
    <w:basedOn w:val="Normal"/>
    <w:uiPriority w:val="99"/>
    <w:unhideWhenUsed/>
    <w:rsid w:val="0029639D"/>
    <w:pPr>
      <w:spacing w:after="120" w:line="276" w:lineRule="auto"/>
      <w:ind w:left="108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pPr>
      <w:spacing w:after="200" w:line="276" w:lineRule="auto"/>
    </w:pPr>
    <w:rPr>
      <w:rFonts w:asciiTheme="minorHAnsi" w:eastAsiaTheme="minorEastAsia" w:hAnsiTheme="minorHAnsi" w:cstheme="minorBidi"/>
      <w:i/>
      <w:iCs/>
      <w:color w:val="000000" w:themeColor="text1"/>
      <w:sz w:val="22"/>
      <w:szCs w:val="22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asciiTheme="minorHAnsi" w:eastAsiaTheme="minorEastAsia" w:hAnsiTheme="minorHAnsi" w:cstheme="minorBidi"/>
      <w:b/>
      <w:bCs/>
      <w:i/>
      <w:iCs/>
      <w:color w:val="4F81BD" w:themeColor="accent1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yperlink">
    <w:name w:val="Hyperlink"/>
    <w:basedOn w:val="DefaultParagraphFont"/>
    <w:uiPriority w:val="99"/>
    <w:unhideWhenUsed/>
    <w:rsid w:val="002B00CA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B00CA"/>
    <w:rPr>
      <w:color w:val="605E5C"/>
      <w:shd w:val="clear" w:color="auto" w:fill="E1DFDD"/>
    </w:rPr>
  </w:style>
  <w:style w:type="character" w:styleId="HTMLCode">
    <w:name w:val="HTML Code"/>
    <w:basedOn w:val="DefaultParagraphFont"/>
    <w:uiPriority w:val="99"/>
    <w:semiHidden/>
    <w:unhideWhenUsed/>
    <w:rsid w:val="003739A0"/>
    <w:rPr>
      <w:rFonts w:ascii="Courier New" w:eastAsia="Times New Roman" w:hAnsi="Courier New" w:cs="Courier New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AF5C7F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0A2D0C"/>
    <w:pPr>
      <w:spacing w:before="100" w:beforeAutospacing="1" w:after="100" w:afterAutospacing="1"/>
    </w:pPr>
  </w:style>
  <w:style w:type="paragraph" w:customStyle="1" w:styleId="comp">
    <w:name w:val="comp"/>
    <w:basedOn w:val="Normal"/>
    <w:rsid w:val="000A2D0C"/>
    <w:pPr>
      <w:spacing w:before="100" w:beforeAutospacing="1" w:after="100" w:afterAutospacing="1"/>
    </w:p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0A2D0C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0A2D0C"/>
    <w:rPr>
      <w:rFonts w:ascii="Arial" w:eastAsia="Times New Roman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0A2D0C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0A2D0C"/>
    <w:rPr>
      <w:rFonts w:ascii="Arial" w:eastAsia="Times New Roman" w:hAnsi="Arial" w:cs="Arial"/>
      <w:vanish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14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5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2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425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8422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676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942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436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58102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32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724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0364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380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0104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199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86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35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09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9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7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7952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706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5492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96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09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1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9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9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1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34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51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7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1225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74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771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31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97416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197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951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25727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0209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62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4838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558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20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4948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236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578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2290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14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2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1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71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1083</TotalTime>
  <Pages>3</Pages>
  <Words>274</Words>
  <Characters>1567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1838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Scot Reinke</cp:lastModifiedBy>
  <cp:revision>63</cp:revision>
  <dcterms:created xsi:type="dcterms:W3CDTF">2013-12-23T23:15:00Z</dcterms:created>
  <dcterms:modified xsi:type="dcterms:W3CDTF">2025-07-05T16:29:00Z</dcterms:modified>
  <cp:category/>
</cp:coreProperties>
</file>